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CF8F77" w14:textId="77777777" w:rsidR="001671C7" w:rsidRPr="0004459A" w:rsidRDefault="00DA199E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r w:rsidRPr="0004459A">
        <w:rPr>
          <w:rFonts w:ascii="Times New Roman" w:hAnsi="Times New Roman" w:cs="Times New Roman"/>
          <w:b/>
          <w:sz w:val="24"/>
          <w:szCs w:val="24"/>
          <w:lang w:val="ru-RU"/>
        </w:rPr>
        <w:t>ЦИКЛОГРАММА ВОСПИТАТЕЛЬНО-ОБРАЗОВАТЕЛЬНОГО ПРОЦЕССА — АПРЕЛЬ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04459A" w:rsidRPr="0004459A" w14:paraId="34B4B1BF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ABFA9C9" w14:textId="77777777" w:rsidR="001671C7" w:rsidRPr="0004459A" w:rsidRDefault="00DA19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5E170E5" w14:textId="77777777" w:rsidR="001671C7" w:rsidRPr="0004459A" w:rsidRDefault="00DA19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1 неделя (01.04 - 04.04.2025 г.)</w:t>
            </w:r>
          </w:p>
        </w:tc>
      </w:tr>
      <w:tr w:rsidR="0004459A" w:rsidRPr="0004459A" w14:paraId="772B2307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313BAD7" w14:textId="77777777" w:rsidR="001671C7" w:rsidRPr="0004459A" w:rsidRDefault="00DA19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Старшая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Знайки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6F38466" w14:textId="77777777" w:rsidR="001671C7" w:rsidRPr="0004459A" w:rsidRDefault="00DA19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Перелетные птицы весной</w:t>
            </w:r>
          </w:p>
        </w:tc>
      </w:tr>
    </w:tbl>
    <w:p w14:paraId="4CEBCBFD" w14:textId="77777777" w:rsidR="001671C7" w:rsidRPr="0004459A" w:rsidRDefault="001671C7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3240"/>
        <w:gridCol w:w="3240"/>
        <w:gridCol w:w="3240"/>
        <w:gridCol w:w="3240"/>
      </w:tblGrid>
      <w:tr w:rsidR="0004459A" w:rsidRPr="0004459A" w14:paraId="3DB693B0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0CFD79E9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3240" w:type="dxa"/>
            <w:shd w:val="clear" w:color="auto" w:fill="EDF2F7"/>
          </w:tcPr>
          <w:p w14:paraId="733AA0AE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01.04</w:t>
            </w:r>
          </w:p>
        </w:tc>
        <w:tc>
          <w:tcPr>
            <w:tcW w:w="3240" w:type="dxa"/>
            <w:shd w:val="clear" w:color="auto" w:fill="EDF2F7"/>
          </w:tcPr>
          <w:p w14:paraId="2B332687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Среда 02.04</w:t>
            </w:r>
          </w:p>
        </w:tc>
        <w:tc>
          <w:tcPr>
            <w:tcW w:w="3240" w:type="dxa"/>
            <w:shd w:val="clear" w:color="auto" w:fill="EDF2F7"/>
          </w:tcPr>
          <w:p w14:paraId="6459D17F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03.04</w:t>
            </w:r>
          </w:p>
        </w:tc>
        <w:tc>
          <w:tcPr>
            <w:tcW w:w="3240" w:type="dxa"/>
            <w:shd w:val="clear" w:color="auto" w:fill="EDF2F7"/>
          </w:tcPr>
          <w:p w14:paraId="64C6E7C6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04.04</w:t>
            </w:r>
          </w:p>
        </w:tc>
      </w:tr>
      <w:tr w:rsidR="0004459A" w:rsidRPr="0004459A" w14:paraId="422055F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04C8AFA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337C499A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04459A" w:rsidRPr="0004459A" w14:paraId="0C62E37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D8DAC7B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6F1ED1C8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Беседы по 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04459A" w:rsidRPr="0004459A" w14:paraId="499B71F6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8BCFECF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58815FB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«Космические фантазии»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связную речь и словарный запас.</w:t>
            </w:r>
          </w:p>
          <w:p w14:paraId="20BFFC4D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«Ко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смическая станция»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Строительство по сложным схемам.</w:t>
            </w:r>
          </w:p>
          <w:p w14:paraId="003EDFB5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«Наша планета»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космосе.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718CC0B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«Космические фантазии»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связную речь и словарный запас.</w:t>
            </w:r>
          </w:p>
          <w:p w14:paraId="5D5878B2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«Космическая станц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ия»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Строительство по сложным схемам.</w:t>
            </w:r>
          </w:p>
          <w:p w14:paraId="261B1D72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«Наша планета»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космосе.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9457255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«Космические фантазии»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связную речь и словарный запас.</w:t>
            </w:r>
          </w:p>
          <w:p w14:paraId="78401180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«Космическая станция»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Строительство по сложным схемам.</w:t>
            </w:r>
          </w:p>
          <w:p w14:paraId="4CEC479F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«Наша планета»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космосе.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F847CCD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«Космические фантазии»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связную речь и словарный запас.</w:t>
            </w:r>
          </w:p>
          <w:p w14:paraId="38B47660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«Космическая станция»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Строите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льство по сложным схемам.</w:t>
            </w:r>
          </w:p>
          <w:p w14:paraId="7E2E19A9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«Наша планета»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космосе.</w:t>
            </w:r>
          </w:p>
        </w:tc>
      </w:tr>
      <w:tr w:rsidR="0004459A" w:rsidRPr="0004459A" w14:paraId="2E4BF81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B6FD716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3C9B5656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для старшей группы (двигательная активность, игровая деятельность).</w:t>
            </w:r>
          </w:p>
        </w:tc>
      </w:tr>
      <w:tr w:rsidR="0004459A" w:rsidRPr="0004459A" w14:paraId="043402E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3792B7A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4A85A5BC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с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ледить за правильной осанкой за столом, формирование культурно-гигиенических навыков.</w:t>
            </w:r>
          </w:p>
        </w:tc>
      </w:tr>
      <w:tr w:rsidR="0004459A" w:rsidRPr="0004459A" w14:paraId="5FEA971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A601715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33625F31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04459A" w:rsidRPr="0004459A" w14:paraId="731B1338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5B43C34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E767CB8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 xml:space="preserve">«Подготовка 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космонавтов»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сохранения равновесия</w:t>
            </w:r>
          </w:p>
          <w:p w14:paraId="129B72EB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«Звуковой анализ слов»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гласные и согласные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0944D34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Казахский язык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«</w:t>
            </w:r>
            <w:proofErr w:type="spellStart"/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Ғарыш</w:t>
            </w:r>
            <w:proofErr w:type="spellEnd"/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әлемі</w:t>
            </w:r>
            <w:proofErr w:type="spellEnd"/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Жаңа</w:t>
            </w:r>
            <w:proofErr w:type="spell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сөздерді</w:t>
            </w:r>
            <w:proofErr w:type="spell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меңгерту</w:t>
            </w:r>
            <w:proofErr w:type="spellEnd"/>
          </w:p>
          <w:p w14:paraId="0462A7B3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«Космическая музыка»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импровизацию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7C82F67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«Измерение длины и ширины»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пользоваться линейкой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5CF7728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Музыка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«Песни о весне»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Вокально-хоровые навыки</w:t>
            </w:r>
          </w:p>
        </w:tc>
      </w:tr>
      <w:tr w:rsidR="0004459A" w:rsidRPr="0004459A" w14:paraId="218B342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0BD3571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2-ой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25B811AF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04459A" w:rsidRPr="0004459A" w14:paraId="3AB2EC7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45B8963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76B28C07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 навыков самообслуживания.</w:t>
            </w:r>
          </w:p>
        </w:tc>
      </w:tr>
      <w:tr w:rsidR="0004459A" w:rsidRPr="0004459A" w14:paraId="245C276B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D2772AA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D66DC3D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облаками»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воображение и логику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сухих веток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«Самолеты и космонавты»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E1C135D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облаками»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воображение и логику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Труд: Сбор 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сухих веток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«Самолеты и космонавты»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61F8C5C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облаками»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воображение и логику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сухих веток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«Самолеты и космонавты»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3587A63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облаками»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воображение и логику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су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хих веток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«Самолеты и космонавты»</w:t>
            </w:r>
          </w:p>
        </w:tc>
      </w:tr>
      <w:tr w:rsidR="0004459A" w:rsidRPr="0004459A" w14:paraId="7817E44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E610CA8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6C2F9299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04459A" w:rsidRPr="0004459A" w14:paraId="14DE7CF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79E4D64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F0BD311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Чтение «Гуси-лебеди»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3ACEF92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C6F76F3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А. Плещеев «Травка зеленеет»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B3329FD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spellEnd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звуков</w:t>
            </w:r>
            <w:proofErr w:type="spellEnd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природ</w:t>
            </w:r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</w:p>
        </w:tc>
      </w:tr>
      <w:tr w:rsidR="0004459A" w:rsidRPr="0004459A" w14:paraId="428590E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66DEAF3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31DB3B7A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04459A" w:rsidRPr="0004459A" w14:paraId="65EABB12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91603F5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CA28D64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«Решение задач»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решать простые арифметические задачи.</w:t>
            </w:r>
          </w:p>
          <w:p w14:paraId="031728CC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Аппликация: 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«Полет на Луну»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вырезывание по контуру.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A84CA24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«Решение задач»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решать простые арифметические задачи.</w:t>
            </w:r>
          </w:p>
          <w:p w14:paraId="434B8B1E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«Полет на Луну»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вырезывание по контуру.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424C5AE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«Решение задач»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решать простые арифметические задачи.</w:t>
            </w:r>
          </w:p>
          <w:p w14:paraId="51C07E80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«Полет на Луну»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вырезывание по контуру.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0C1C99E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«Решение задач»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решать простые арифметические задачи.</w:t>
            </w:r>
          </w:p>
          <w:p w14:paraId="0560996E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«Полет на Луну»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вырезывание по контуру.</w:t>
            </w:r>
          </w:p>
        </w:tc>
      </w:tr>
      <w:tr w:rsidR="0004459A" w:rsidRPr="0004459A" w14:paraId="4947687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9177E86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155DC47B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индивидуальная работа по воспитанию культуры еды; правила этикета; оценка аккуратности.</w:t>
            </w:r>
          </w:p>
        </w:tc>
      </w:tr>
      <w:tr w:rsidR="0004459A" w:rsidRPr="0004459A" w14:paraId="146963E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37E9503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3A276563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Информирование родителей о достижениях ребенка, ответы на вопросы, давать 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советы.</w:t>
            </w:r>
          </w:p>
        </w:tc>
      </w:tr>
    </w:tbl>
    <w:p w14:paraId="2A296B35" w14:textId="77777777" w:rsidR="001671C7" w:rsidRPr="0004459A" w:rsidRDefault="00DA199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459A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12029A23" w14:textId="77777777" w:rsidR="001671C7" w:rsidRPr="0004459A" w:rsidRDefault="00DA199E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459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АПРЕЛЬ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04459A" w:rsidRPr="0004459A" w14:paraId="586692E1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8DFE7F1" w14:textId="77777777" w:rsidR="001671C7" w:rsidRPr="0004459A" w:rsidRDefault="00DA19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0D1B702" w14:textId="77777777" w:rsidR="001671C7" w:rsidRPr="0004459A" w:rsidRDefault="00DA19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2 неделя (07.04 - 11.04.2025 г.)</w:t>
            </w:r>
          </w:p>
        </w:tc>
      </w:tr>
      <w:tr w:rsidR="0004459A" w:rsidRPr="0004459A" w14:paraId="2E7D43C4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21DA2B1" w14:textId="77777777" w:rsidR="001671C7" w:rsidRPr="0004459A" w:rsidRDefault="00DA19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Старшая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Знайки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5F76226" w14:textId="77777777" w:rsidR="001671C7" w:rsidRPr="0004459A" w:rsidRDefault="00DA19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Тайны Вселенной и Кос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мос</w:t>
            </w:r>
          </w:p>
        </w:tc>
      </w:tr>
    </w:tbl>
    <w:p w14:paraId="169D88B4" w14:textId="77777777" w:rsidR="001671C7" w:rsidRPr="0004459A" w:rsidRDefault="001671C7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04459A" w:rsidRPr="0004459A" w14:paraId="60D03C75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34921458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63233B39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07.04</w:t>
            </w:r>
          </w:p>
        </w:tc>
        <w:tc>
          <w:tcPr>
            <w:tcW w:w="2592" w:type="dxa"/>
            <w:shd w:val="clear" w:color="auto" w:fill="EDF2F7"/>
          </w:tcPr>
          <w:p w14:paraId="59A3EFF1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08.04</w:t>
            </w:r>
          </w:p>
        </w:tc>
        <w:tc>
          <w:tcPr>
            <w:tcW w:w="2592" w:type="dxa"/>
            <w:shd w:val="clear" w:color="auto" w:fill="EDF2F7"/>
          </w:tcPr>
          <w:p w14:paraId="0138E285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Среда 09.04</w:t>
            </w:r>
          </w:p>
        </w:tc>
        <w:tc>
          <w:tcPr>
            <w:tcW w:w="2592" w:type="dxa"/>
            <w:shd w:val="clear" w:color="auto" w:fill="EDF2F7"/>
          </w:tcPr>
          <w:p w14:paraId="7E56C65B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10.04</w:t>
            </w:r>
          </w:p>
        </w:tc>
        <w:tc>
          <w:tcPr>
            <w:tcW w:w="2592" w:type="dxa"/>
            <w:shd w:val="clear" w:color="auto" w:fill="EDF2F7"/>
          </w:tcPr>
          <w:p w14:paraId="62047A2F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11.04</w:t>
            </w:r>
          </w:p>
        </w:tc>
      </w:tr>
      <w:tr w:rsidR="0004459A" w:rsidRPr="0004459A" w14:paraId="14124D2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FAC371C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CCB0882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04459A" w:rsidRPr="0004459A" w14:paraId="3CE4E44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D278B32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113BA75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04459A" w:rsidRPr="0004459A" w14:paraId="412A5356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4178151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4C8D95F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«Космические фантазии»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связную речь и 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словарный запас.</w:t>
            </w:r>
          </w:p>
          <w:p w14:paraId="2847B5EE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«Космическая станция»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Строительство по сложным схемам.</w:t>
            </w:r>
          </w:p>
          <w:p w14:paraId="621B2993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«Наша планета»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космосе.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716DC7F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«Космические фантазии»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связную речь и словарный запас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315C3C9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«Космическая станция»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Строительство по сложным схемам.</w:t>
            </w:r>
          </w:p>
          <w:p w14:paraId="0504D316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«Наша планета»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космосе.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5229709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«Космические фантазии»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связную речь и словарный запас.</w:t>
            </w:r>
          </w:p>
          <w:p w14:paraId="3B08F5E8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ие: «Космическая станция»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Строительство по сложным схемам.</w:t>
            </w:r>
          </w:p>
          <w:p w14:paraId="61CEA39D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«Наша планета»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космосе.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F67B22C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«Космические фантазии»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связную речь и словарный запас.</w:t>
            </w:r>
          </w:p>
          <w:p w14:paraId="582B30A7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«Космическая станция»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Строительство по сложным схемам.</w:t>
            </w:r>
          </w:p>
          <w:p w14:paraId="0BF65B60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«Наша планета»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космосе.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51C2A26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«Космические фантазии»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связную речь и словарный запас.</w:t>
            </w:r>
          </w:p>
          <w:p w14:paraId="2489B718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 «Космическая станция»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Строительство по сложным схемам.</w:t>
            </w:r>
          </w:p>
          <w:p w14:paraId="5241CB8A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«Наша планета»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космосе.</w:t>
            </w:r>
          </w:p>
        </w:tc>
      </w:tr>
      <w:tr w:rsidR="0004459A" w:rsidRPr="0004459A" w14:paraId="6EDDD7E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FCBDACB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A955B57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Комплекс утренних упражнений для старшей группы (двигательная активность, игровая 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деятельность).</w:t>
            </w:r>
          </w:p>
        </w:tc>
      </w:tr>
      <w:tr w:rsidR="0004459A" w:rsidRPr="0004459A" w14:paraId="025B200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FB13EDE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DC5A516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следить за правильной осанкой за столом, формирование культурно-гигиенических навыков.</w:t>
            </w:r>
          </w:p>
        </w:tc>
      </w:tr>
      <w:tr w:rsidR="0004459A" w:rsidRPr="0004459A" w14:paraId="6F04B5C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CE94B24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CF49BAB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04459A" w:rsidRPr="0004459A" w14:paraId="4C848217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2BE7826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014102B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«Подготовка космонавтов»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сохранения равновесия</w:t>
            </w:r>
          </w:p>
          <w:p w14:paraId="1CBCE43E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«Звуковой анализ слов»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гласные и согласные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58CCEDB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Ғарыш</w:t>
            </w:r>
            <w:proofErr w:type="spellEnd"/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әлемі</w:t>
            </w:r>
            <w:proofErr w:type="spellEnd"/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Жаңа</w:t>
            </w:r>
            <w:proofErr w:type="spell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сөздерді</w:t>
            </w:r>
            <w:proofErr w:type="spell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меңгерту</w:t>
            </w:r>
            <w:proofErr w:type="spellEnd"/>
          </w:p>
          <w:p w14:paraId="55E86EBD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«Космическая 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музыка»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импровизацию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0ED37EE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«Измерение длины и ширины»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пользоваться линейкой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787752F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«Песни о весне»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Вокально-хоровые навыки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2A7701A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«Полоса препятствий»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выносливость</w:t>
            </w:r>
          </w:p>
        </w:tc>
      </w:tr>
      <w:tr w:rsidR="0004459A" w:rsidRPr="0004459A" w14:paraId="2CB212E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27F94BC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379A4BF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04459A" w:rsidRPr="0004459A" w14:paraId="69729D2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68CB1EA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E92311B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04459A" w:rsidRPr="0004459A" w14:paraId="3528E0D5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D036117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5B0A897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облаками»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воображение и логику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сухих веток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«Самолеты и космонавты»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5407ECC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облаками»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воображение и логику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сухих веток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«Самолеты и космонавты»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64D3F10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облаками»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воображение и логику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сухих веток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/и «Самолеты и космонавты»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C791250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облаками»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воображение и логику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сухих веток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«Самолеты и космонавты»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BC08E88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облаками»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воображение и логику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Труд: Сбор сухих 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веток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«Самолеты и космонавты»</w:t>
            </w:r>
          </w:p>
        </w:tc>
      </w:tr>
      <w:tr w:rsidR="0004459A" w:rsidRPr="0004459A" w14:paraId="5C60B41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C4614A8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7936399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04459A" w:rsidRPr="0004459A" w14:paraId="427652C5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4E958C2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6FEB6C3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Чтение «Гуси-лебеди»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4B617BA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8B91FF4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А. Плещеев «Травка зеленеет»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10B7DFA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spellEnd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звуков</w:t>
            </w:r>
            <w:proofErr w:type="spellEnd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0ECAB58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ение сказки «Летучий корабль»</w:t>
            </w:r>
          </w:p>
        </w:tc>
      </w:tr>
      <w:tr w:rsidR="0004459A" w:rsidRPr="0004459A" w14:paraId="6E309B1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0521686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836ED0A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04459A" w:rsidRPr="0004459A" w14:paraId="64B7ACB7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9BA579C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CBFD390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«Решение задач»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решать простые 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арифметические задачи.</w:t>
            </w:r>
          </w:p>
          <w:p w14:paraId="462417A0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«Полет на Луну»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вырезывание по контуру.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1AB2692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«Решение задач»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решать простые арифметические задачи.</w:t>
            </w:r>
          </w:p>
          <w:p w14:paraId="4DF399E3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«Полет на Луну»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вырезывание по контуру.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5637435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матика: «Решение задач»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решать простые арифметические задачи.</w:t>
            </w:r>
          </w:p>
          <w:p w14:paraId="236DC775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«Полет на Луну»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вырезывание по контуру.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589A1CE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«Решение задач»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решать простые арифметические задачи.</w:t>
            </w:r>
          </w:p>
          <w:p w14:paraId="4C112E8E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«По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лет на Луну»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вырезывание по контуру.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A33EBCE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«Решение задач»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решать простые арифметические задачи.</w:t>
            </w:r>
          </w:p>
          <w:p w14:paraId="44EA1F18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«Полет на Луну»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вырезывание по контуру.</w:t>
            </w:r>
          </w:p>
        </w:tc>
      </w:tr>
      <w:tr w:rsidR="0004459A" w:rsidRPr="0004459A" w14:paraId="274B878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569CFE1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758DE0D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ндивидуальная работа по воспитанию культуры еды; правила этикета; оценка аккуратности.</w:t>
            </w:r>
          </w:p>
        </w:tc>
      </w:tr>
      <w:tr w:rsidR="0004459A" w:rsidRPr="0004459A" w14:paraId="42951B1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79BABDA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A1C8131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 давать советы.</w:t>
            </w:r>
          </w:p>
        </w:tc>
      </w:tr>
    </w:tbl>
    <w:p w14:paraId="6D3CA5C8" w14:textId="77777777" w:rsidR="001671C7" w:rsidRPr="0004459A" w:rsidRDefault="00DA199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459A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4AB0C97D" w14:textId="77777777" w:rsidR="001671C7" w:rsidRPr="0004459A" w:rsidRDefault="00DA199E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459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ЦИКЛОГРАММА </w:t>
      </w:r>
      <w:r w:rsidRPr="0004459A">
        <w:rPr>
          <w:rFonts w:ascii="Times New Roman" w:hAnsi="Times New Roman" w:cs="Times New Roman"/>
          <w:b/>
          <w:sz w:val="24"/>
          <w:szCs w:val="24"/>
          <w:lang w:val="ru-RU"/>
        </w:rPr>
        <w:t>ВОСПИТАТЕЛЬНО-ОБРАЗОВАТЕЛЬНОГО ПРОЦЕССА — АПРЕЛЬ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04459A" w:rsidRPr="0004459A" w14:paraId="7028BF57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B2EA689" w14:textId="77777777" w:rsidR="001671C7" w:rsidRPr="0004459A" w:rsidRDefault="00DA19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7B7C5B6" w14:textId="77777777" w:rsidR="001671C7" w:rsidRPr="0004459A" w:rsidRDefault="00DA19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3 неделя (14.04 - 18.04.2025 г.)</w:t>
            </w:r>
          </w:p>
        </w:tc>
      </w:tr>
      <w:tr w:rsidR="0004459A" w:rsidRPr="0004459A" w14:paraId="2068FF0F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6415FD8" w14:textId="77777777" w:rsidR="001671C7" w:rsidRPr="0004459A" w:rsidRDefault="00DA19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Старшая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Знайки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506C964" w14:textId="77777777" w:rsidR="001671C7" w:rsidRPr="0004459A" w:rsidRDefault="00DA19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Весеннее пробуждение природы</w:t>
            </w:r>
          </w:p>
        </w:tc>
      </w:tr>
    </w:tbl>
    <w:p w14:paraId="770DB47E" w14:textId="77777777" w:rsidR="001671C7" w:rsidRPr="0004459A" w:rsidRDefault="001671C7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04459A" w:rsidRPr="0004459A" w14:paraId="6C99BB49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63D24201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143B0080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14.04</w:t>
            </w:r>
          </w:p>
        </w:tc>
        <w:tc>
          <w:tcPr>
            <w:tcW w:w="2592" w:type="dxa"/>
            <w:shd w:val="clear" w:color="auto" w:fill="EDF2F7"/>
          </w:tcPr>
          <w:p w14:paraId="368EE3B3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15.04</w:t>
            </w:r>
          </w:p>
        </w:tc>
        <w:tc>
          <w:tcPr>
            <w:tcW w:w="2592" w:type="dxa"/>
            <w:shd w:val="clear" w:color="auto" w:fill="EDF2F7"/>
          </w:tcPr>
          <w:p w14:paraId="22C22285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Среда 16.04</w:t>
            </w:r>
          </w:p>
        </w:tc>
        <w:tc>
          <w:tcPr>
            <w:tcW w:w="2592" w:type="dxa"/>
            <w:shd w:val="clear" w:color="auto" w:fill="EDF2F7"/>
          </w:tcPr>
          <w:p w14:paraId="0CB30FA7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17.04</w:t>
            </w:r>
          </w:p>
        </w:tc>
        <w:tc>
          <w:tcPr>
            <w:tcW w:w="2592" w:type="dxa"/>
            <w:shd w:val="clear" w:color="auto" w:fill="EDF2F7"/>
          </w:tcPr>
          <w:p w14:paraId="4C6C2A25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18.04</w:t>
            </w:r>
          </w:p>
        </w:tc>
      </w:tr>
      <w:tr w:rsidR="0004459A" w:rsidRPr="0004459A" w14:paraId="30D0460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0B2C44C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5217D49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04459A" w:rsidRPr="0004459A" w14:paraId="4C6C1EE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11AE1E4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F58CAE2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Беседы по 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04459A" w:rsidRPr="0004459A" w14:paraId="44A61B8B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AE9BBAF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3D224E2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«Космические фантазии»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связную речь и словарный запас.</w:t>
            </w:r>
          </w:p>
          <w:p w14:paraId="4FDDB2C4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«Космическая станция»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Строительство по сложным схемам.</w:t>
            </w:r>
          </w:p>
          <w:p w14:paraId="071FD9AE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«Наша планета»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космосе.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BEE9ED5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«Космические фантазии»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связную речь и словарный запас.</w:t>
            </w:r>
          </w:p>
          <w:p w14:paraId="3C503B2E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 «Космическая станция»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Строительство по сложным схемам.</w:t>
            </w:r>
          </w:p>
          <w:p w14:paraId="6CFB1977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«Наша планета»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космосе.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80CEE8D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«Космические фантазии»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связную речь и словарный запас.</w:t>
            </w:r>
          </w:p>
          <w:p w14:paraId="23288F09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Конструирование: «Космическая 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станция»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Строительство по сложным схемам.</w:t>
            </w:r>
          </w:p>
          <w:p w14:paraId="660410D4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«Наша планета»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космосе.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5067693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«Космические фантазии»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связную речь и словарный запас.</w:t>
            </w:r>
          </w:p>
          <w:p w14:paraId="23FFABE9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«Космическая станция»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Строительство по сложным схемам.</w:t>
            </w:r>
          </w:p>
          <w:p w14:paraId="2272E090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«Наша планета»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космосе.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C1DC2C4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«Космические фантазии»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связную речь и словарный запас.</w:t>
            </w:r>
          </w:p>
          <w:p w14:paraId="0CC59380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«Космическая станция»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Строительство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сложным схемам.</w:t>
            </w:r>
          </w:p>
          <w:p w14:paraId="12B8551E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«Наша планета»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космосе.</w:t>
            </w:r>
          </w:p>
        </w:tc>
      </w:tr>
      <w:tr w:rsidR="0004459A" w:rsidRPr="0004459A" w14:paraId="4C2CC29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37B6D74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122B955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для старшей группы (двигательная активность, игровая деятельность).</w:t>
            </w:r>
          </w:p>
        </w:tc>
      </w:tr>
      <w:tr w:rsidR="0004459A" w:rsidRPr="0004459A" w14:paraId="487EBD8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C31734A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020E1AF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Привлечение внимания к пище, 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следить за правильной осанкой за столом, формирование культурно-гигиенических навыков.</w:t>
            </w:r>
          </w:p>
        </w:tc>
      </w:tr>
      <w:tr w:rsidR="0004459A" w:rsidRPr="0004459A" w14:paraId="53B92A9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139E4C5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50A35A7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04459A" w:rsidRPr="0004459A" w14:paraId="3780835D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1A31A41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932E2B6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«Подготовка космонавтов»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сохранения равновесия</w:t>
            </w:r>
          </w:p>
          <w:p w14:paraId="60305BAC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«Звуковой анализ слов»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гласные и согласные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A39CEF2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Ғарыш</w:t>
            </w:r>
            <w:proofErr w:type="spellEnd"/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әлемі</w:t>
            </w:r>
            <w:proofErr w:type="spellEnd"/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Жаңа</w:t>
            </w:r>
            <w:proofErr w:type="spell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сөздерді</w:t>
            </w:r>
            <w:proofErr w:type="spell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меңгерту</w:t>
            </w:r>
            <w:proofErr w:type="spellEnd"/>
          </w:p>
          <w:p w14:paraId="56C4DE3F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«Космическая музыка»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импровизацию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98F09E7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«Измерение длины и ширины»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пользоваться линейкой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F7BB5C9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«Песни о весне»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Вокально-хоровые навыки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7F9DC2D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«Полоса препятствий»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выносливость</w:t>
            </w:r>
          </w:p>
        </w:tc>
      </w:tr>
      <w:tr w:rsidR="0004459A" w:rsidRPr="0004459A" w14:paraId="623DDE4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83C5888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E1D39C4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Витаминизация, питьевой режим, 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формирование осанки.</w:t>
            </w:r>
          </w:p>
        </w:tc>
      </w:tr>
      <w:tr w:rsidR="0004459A" w:rsidRPr="0004459A" w14:paraId="25D2AF5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A8648D3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CA4B57A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04459A" w:rsidRPr="0004459A" w14:paraId="477707FB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E9C4710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C5EF0B9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облаками»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воображение и логику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сухих веток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«Самолеты и космонавты»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145E717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«Наблюдение за облаками»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воображение и логику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сухих веток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«Самолеты и космонавты»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1BF16D3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облаками»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воображение и логику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сухих веток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«Самолеты и космонавты»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ADB82B4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Карточка №1 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«Наблюдение за облаками»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воображение и логику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сухих веток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«Самолеты и космонавты»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2321C5E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облаками»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воображение и логику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сухих веток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«Самолеты и космонавты»</w:t>
            </w:r>
          </w:p>
        </w:tc>
      </w:tr>
      <w:tr w:rsidR="0004459A" w:rsidRPr="0004459A" w14:paraId="464DC96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C7A0D1D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155DEB6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04459A" w:rsidRPr="0004459A" w14:paraId="52B917F7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13453BA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F7CE235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Чтение «Гуси-лебеди»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4FEEAB7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27F31B1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А. Плещеев «Травка зеленеет»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4A22A84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spellEnd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звуков</w:t>
            </w:r>
            <w:proofErr w:type="spellEnd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C45F446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Чтение сказки «Летучий корабль»</w:t>
            </w:r>
          </w:p>
        </w:tc>
      </w:tr>
      <w:tr w:rsidR="0004459A" w:rsidRPr="0004459A" w14:paraId="19AFDD6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1D9465C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76CF2EB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04459A" w:rsidRPr="0004459A" w14:paraId="00F39BF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ACD0BC4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74907C9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«Решение задач»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решать простые арифметические задачи.</w:t>
            </w:r>
          </w:p>
          <w:p w14:paraId="47BCA2F4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«Полет на Луну»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вырезывание по контуру.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AC44B13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«Решение задач»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решать простые арифметические задачи.</w:t>
            </w:r>
          </w:p>
          <w:p w14:paraId="4780E8FA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«Полет на Луну»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вырезывание по контуру.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77686D4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«Решение задач»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решать 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простые арифметические задачи.</w:t>
            </w:r>
          </w:p>
          <w:p w14:paraId="591F3BD8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«Полет на Луну»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вырезывание по контуру.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E47BC97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«Решение задач»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решать простые арифметические задачи.</w:t>
            </w:r>
          </w:p>
          <w:p w14:paraId="411AAEA5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«Полет на Луну»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вырезывание по конту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7AAB5DA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«Решение задач»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решать простые арифметические задачи.</w:t>
            </w:r>
          </w:p>
          <w:p w14:paraId="2B0F31BB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«Полет на Луну»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вырезывание по контуру.</w:t>
            </w:r>
          </w:p>
        </w:tc>
      </w:tr>
      <w:tr w:rsidR="0004459A" w:rsidRPr="0004459A" w14:paraId="0656298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CB41693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3D2BAD4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индивидуальная работа по воспитанию культуры еды; пра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вила этикета; оценка аккуратности.</w:t>
            </w:r>
          </w:p>
        </w:tc>
      </w:tr>
      <w:tr w:rsidR="0004459A" w:rsidRPr="0004459A" w14:paraId="1BD4872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284CFCE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C24D38D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 давать советы.</w:t>
            </w:r>
          </w:p>
        </w:tc>
      </w:tr>
    </w:tbl>
    <w:p w14:paraId="43521FEA" w14:textId="77777777" w:rsidR="001671C7" w:rsidRPr="0004459A" w:rsidRDefault="00DA199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459A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409F1CB0" w14:textId="77777777" w:rsidR="001671C7" w:rsidRPr="0004459A" w:rsidRDefault="00DA199E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459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АПРЕЛЬ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04459A" w:rsidRPr="0004459A" w14:paraId="77B1EA67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31C6D1F" w14:textId="77777777" w:rsidR="001671C7" w:rsidRPr="0004459A" w:rsidRDefault="00DA19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Организация образования: ТОО ясли-сад 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493084A" w14:textId="77777777" w:rsidR="001671C7" w:rsidRPr="0004459A" w:rsidRDefault="00DA19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4 неделя (21.04 - 25.04.2025 г.)</w:t>
            </w:r>
          </w:p>
        </w:tc>
      </w:tr>
      <w:tr w:rsidR="0004459A" w:rsidRPr="0004459A" w14:paraId="74D1AEE1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F7A645B" w14:textId="77777777" w:rsidR="001671C7" w:rsidRPr="0004459A" w:rsidRDefault="00DA19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Старшая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Знайки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568E97A" w14:textId="77777777" w:rsidR="001671C7" w:rsidRPr="0004459A" w:rsidRDefault="00DA19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Экология и наш дом — Земля</w:t>
            </w:r>
          </w:p>
        </w:tc>
      </w:tr>
    </w:tbl>
    <w:p w14:paraId="2B2EEB78" w14:textId="77777777" w:rsidR="001671C7" w:rsidRPr="0004459A" w:rsidRDefault="001671C7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04459A" w:rsidRPr="0004459A" w14:paraId="3ADB472C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420C2CA4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68196572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21.04</w:t>
            </w:r>
          </w:p>
        </w:tc>
        <w:tc>
          <w:tcPr>
            <w:tcW w:w="2592" w:type="dxa"/>
            <w:shd w:val="clear" w:color="auto" w:fill="EDF2F7"/>
          </w:tcPr>
          <w:p w14:paraId="3155A666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22.04</w:t>
            </w:r>
          </w:p>
        </w:tc>
        <w:tc>
          <w:tcPr>
            <w:tcW w:w="2592" w:type="dxa"/>
            <w:shd w:val="clear" w:color="auto" w:fill="EDF2F7"/>
          </w:tcPr>
          <w:p w14:paraId="3DDD64AE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Среда 23.04</w:t>
            </w:r>
          </w:p>
        </w:tc>
        <w:tc>
          <w:tcPr>
            <w:tcW w:w="2592" w:type="dxa"/>
            <w:shd w:val="clear" w:color="auto" w:fill="EDF2F7"/>
          </w:tcPr>
          <w:p w14:paraId="716C47F1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24.04</w:t>
            </w:r>
          </w:p>
        </w:tc>
        <w:tc>
          <w:tcPr>
            <w:tcW w:w="2592" w:type="dxa"/>
            <w:shd w:val="clear" w:color="auto" w:fill="EDF2F7"/>
          </w:tcPr>
          <w:p w14:paraId="6210D57F" w14:textId="77777777" w:rsidR="001671C7" w:rsidRPr="0004459A" w:rsidRDefault="00DA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25.04</w:t>
            </w:r>
          </w:p>
        </w:tc>
      </w:tr>
      <w:tr w:rsidR="0004459A" w:rsidRPr="0004459A" w14:paraId="6D8865D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9463B41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65BDF0A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Встреча 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04459A" w:rsidRPr="0004459A" w14:paraId="02169B2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4B7AF77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5D33149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ные консультации.</w:t>
            </w:r>
          </w:p>
        </w:tc>
      </w:tr>
      <w:tr w:rsidR="0004459A" w:rsidRPr="0004459A" w14:paraId="3981C8C5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84C0F80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8FB6888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«Космические фантазии»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связную речь и словарный запас.</w:t>
            </w:r>
          </w:p>
          <w:p w14:paraId="3FE621BE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«Космическая станция»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Строительство по сложным схемам.</w:t>
            </w:r>
          </w:p>
          <w:p w14:paraId="7AA944EB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«Наша планета»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космосе.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AC5F5D7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«Космические фантазии»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связную речь и словарный запас.</w:t>
            </w:r>
          </w:p>
          <w:p w14:paraId="2775065C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«Космическая станция»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Строительство по сложным схемам.</w:t>
            </w:r>
          </w:p>
          <w:p w14:paraId="4F81B550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«Наша планета»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космосе.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E159940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«Космические фантазии»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связную речь и словарный запас.</w:t>
            </w:r>
          </w:p>
          <w:p w14:paraId="5DA50843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«Космическая станция»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Строительство по сложным схемам.</w:t>
            </w:r>
          </w:p>
          <w:p w14:paraId="1F3ACE47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«Наша планета»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дставления о космосе.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E084EC3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«Космические фантазии»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связную речь и словарный запас.</w:t>
            </w:r>
          </w:p>
          <w:p w14:paraId="0FC267EF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«Космическая станция»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Строительство по сложным схемам.</w:t>
            </w:r>
          </w:p>
          <w:p w14:paraId="3019EE2D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«Наша планета»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ко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смосе.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DD31095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«Космические фантазии»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связную речь и словарный запас.</w:t>
            </w:r>
          </w:p>
          <w:p w14:paraId="553014F8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«Космическая станция»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Строительство по сложным схемам.</w:t>
            </w:r>
          </w:p>
          <w:p w14:paraId="30A15D37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«Наша планета»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космосе.</w:t>
            </w:r>
          </w:p>
        </w:tc>
      </w:tr>
      <w:tr w:rsidR="0004459A" w:rsidRPr="0004459A" w14:paraId="6FC01E9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2FFF37A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Утрення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02C54DA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для старшей группы (двигательная активность, игровая деятельность).</w:t>
            </w:r>
          </w:p>
        </w:tc>
      </w:tr>
      <w:tr w:rsidR="0004459A" w:rsidRPr="0004459A" w14:paraId="0E8AF4F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8634AC5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4384A65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следить за правильной осанкой за столом, формирование культурно-гигиенических навыков.</w:t>
            </w:r>
          </w:p>
        </w:tc>
      </w:tr>
      <w:tr w:rsidR="0004459A" w:rsidRPr="0004459A" w14:paraId="40F780E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3E3526A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2DD5AF7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04459A" w:rsidRPr="0004459A" w14:paraId="225D25B9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2183F0E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737FDF0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«Подготовка космонавтов»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сохранения равновесия</w:t>
            </w:r>
          </w:p>
          <w:p w14:paraId="2A15B1C9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«Звуковой анализ слов»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гласные и согласные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D523E71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Ғарыш</w:t>
            </w:r>
            <w:proofErr w:type="spellEnd"/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әлемі</w:t>
            </w:r>
            <w:proofErr w:type="spellEnd"/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Жаңа</w:t>
            </w:r>
            <w:proofErr w:type="spell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сөздерді</w:t>
            </w:r>
            <w:proofErr w:type="spell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меңгерту</w:t>
            </w:r>
            <w:proofErr w:type="spellEnd"/>
          </w:p>
          <w:p w14:paraId="77324765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«Космическая музыка»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импровизацию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EE9DF6E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«Измерение длины и ширины»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пользоваться линейкой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D2D74F9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«Песни о весне»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Вокально-х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оровые навыки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3ED5184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«Полоса препятствий»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выносливость</w:t>
            </w:r>
          </w:p>
        </w:tc>
      </w:tr>
      <w:tr w:rsidR="0004459A" w:rsidRPr="0004459A" w14:paraId="5C15FB9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A7CEBD8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5709BCD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04459A" w:rsidRPr="0004459A" w14:paraId="3533195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2627E57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795B450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04459A" w:rsidRPr="0004459A" w14:paraId="1F1BE9F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45FBB88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7AA083A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облаками»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воображение и логику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сухих веток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«Самолеты и космонавты»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10A7F47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облаками»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воображение и логику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сухих веток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П/и 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«Самолеты и космонавты»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AC170FB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облаками»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воображение и логику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сухих веток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«Самолеты и космонавты»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A180AC7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облаками»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воображение и логику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сухих веток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амолеты и космонавты»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7623F1C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облаками»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воображение и логику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сухих веток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«Самолеты и космонавты»</w:t>
            </w:r>
          </w:p>
        </w:tc>
      </w:tr>
      <w:tr w:rsidR="0004459A" w:rsidRPr="0004459A" w14:paraId="0AF3411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CEC806E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807B68E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04459A" w:rsidRPr="0004459A" w14:paraId="75E8810F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114476D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204EC0C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Чтение «Гуси-лебеди»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1E08531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D6273F4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А. Плещеев «Травка зеленеет»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507389A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spellEnd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звуков</w:t>
            </w:r>
            <w:proofErr w:type="spellEnd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1132112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4459A">
              <w:rPr>
                <w:rFonts w:ascii="Times New Roman" w:hAnsi="Times New Roman" w:cs="Times New Roman"/>
                <w:sz w:val="24"/>
                <w:szCs w:val="24"/>
              </w:rPr>
              <w:t>Чтение сказки «Летучий корабль»</w:t>
            </w:r>
          </w:p>
        </w:tc>
      </w:tr>
      <w:tr w:rsidR="0004459A" w:rsidRPr="0004459A" w14:paraId="27EACBE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3AC0E43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AAC1D3F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04459A" w:rsidRPr="0004459A" w14:paraId="099A5366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59E65B0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остоятельная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8B01748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«Решение задач»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решать простые арифметические задачи.</w:t>
            </w:r>
          </w:p>
          <w:p w14:paraId="767A1938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«Полет на Луну»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вырезывание по контуру.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526610B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«Решение задач»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решать простые 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арифметические задачи.</w:t>
            </w:r>
          </w:p>
          <w:p w14:paraId="6C65CBD2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«Полет на Луну»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вырезывание по контуру.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849158D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«Решение задач»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решать простые арифметические задачи.</w:t>
            </w:r>
          </w:p>
          <w:p w14:paraId="46CC892E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«Полет на Луну»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вырезывание по </w:t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контуру.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FB78413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«Решение задач»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решать простые арифметические задачи.</w:t>
            </w:r>
          </w:p>
          <w:p w14:paraId="2E52A8FE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«Полет на Луну»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вырезывание по контуру.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429D4D1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«Решение задач»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решать простые арифметические задачи.</w:t>
            </w:r>
          </w:p>
          <w:p w14:paraId="43D626C6" w14:textId="77777777" w:rsidR="001671C7" w:rsidRPr="0004459A" w:rsidRDefault="00DA199E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пликация: «Полет на Луну»</w:t>
            </w:r>
            <w:r w:rsidRPr="00044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044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вырезывание по контуру.</w:t>
            </w:r>
          </w:p>
        </w:tc>
      </w:tr>
      <w:tr w:rsidR="0004459A" w:rsidRPr="0004459A" w14:paraId="4E84356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07E1EE4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173B21A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индивидуальная работа по воспитанию культуры еды; правила этикета; оценка аккуратности.</w:t>
            </w:r>
          </w:p>
        </w:tc>
      </w:tr>
      <w:tr w:rsidR="0004459A" w:rsidRPr="0004459A" w14:paraId="35ADFB9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102CC2F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59A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3600509" w14:textId="77777777" w:rsidR="001671C7" w:rsidRPr="0004459A" w:rsidRDefault="00DA19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</w:t>
            </w:r>
            <w:r w:rsidRPr="0004459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ебенка, ответы на вопросы, давать советы.</w:t>
            </w:r>
          </w:p>
        </w:tc>
      </w:tr>
      <w:bookmarkEnd w:id="0"/>
    </w:tbl>
    <w:p w14:paraId="6E98C696" w14:textId="77777777" w:rsidR="00DA199E" w:rsidRPr="0004459A" w:rsidRDefault="00DA199E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DA199E" w:rsidRPr="0004459A" w:rsidSect="00034616">
      <w:pgSz w:w="16834" w:h="11909" w:orient="landscape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459A"/>
    <w:rsid w:val="0006063C"/>
    <w:rsid w:val="0015074B"/>
    <w:rsid w:val="001671C7"/>
    <w:rsid w:val="0029639D"/>
    <w:rsid w:val="00326F90"/>
    <w:rsid w:val="00AA1D8D"/>
    <w:rsid w:val="00B47730"/>
    <w:rsid w:val="00CB0664"/>
    <w:rsid w:val="00DA199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E1791C"/>
  <w14:defaultImageDpi w14:val="300"/>
  <w15:docId w15:val="{8A7F557D-F480-4783-9F9B-94D439E3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DA49A32-F950-4385-9E28-3C586281D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2854</Words>
  <Characters>16270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19086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Админ</cp:lastModifiedBy>
  <cp:revision>2</cp:revision>
  <dcterms:created xsi:type="dcterms:W3CDTF">2026-08-25T17:53:00Z</dcterms:created>
  <dcterms:modified xsi:type="dcterms:W3CDTF">2026-08-25T17:53:00Z</dcterms:modified>
  <cp:category/>
</cp:coreProperties>
</file>